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.cde</w:t>
            </w:r>
            <w:bookmarkEnd w:id="2"/>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rPr>
                <w:highlight w:val="none"/>
              </w:rPr>
              <w:t>Report</w:t>
            </w:r>
            <w:bookmarkEnd w:id="5"/>
          </w:p>
          <w:p>
            <w:pPr>
              <w:pStyle w:val="129"/>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6"/>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6"/>
              <w:framePr w:wrap="auto" w:vAnchor="margin" w:hAnchor="text" w:yAlign="inline"/>
              <w:rPr>
                <w:i/>
                <w:sz w:val="28"/>
              </w:rPr>
            </w:pPr>
            <w:r>
              <w:t>(</w:t>
            </w:r>
            <w:r>
              <w:rPr>
                <w:rStyle w:val="96"/>
              </w:rPr>
              <w:t xml:space="preserve">Release </w:t>
            </w:r>
            <w:bookmarkStart w:id="7" w:name="specRelease"/>
            <w:r>
              <w:rPr>
                <w:rStyle w:val="96"/>
                <w:highlight w:val="none"/>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_Toc11590 \h </w:instrText>
      </w:r>
      <w:r>
        <w:fldChar w:fldCharType="separate"/>
      </w:r>
      <w:r>
        <w:t>4</w:t>
      </w:r>
      <w:r>
        <w:fldChar w:fldCharType="end"/>
      </w:r>
    </w:p>
    <w:p>
      <w:pPr>
        <w:pStyle w:val="20"/>
        <w:tabs>
          <w:tab w:val="right" w:pos="2000"/>
          <w:tab w:val="right" w:leader="dot" w:pos="9641"/>
          <w:tab w:val="clear" w:pos="9639"/>
        </w:tabs>
      </w:pPr>
      <w:r>
        <w:t>1</w:t>
      </w:r>
      <w:r>
        <w:tab/>
      </w:r>
      <w:r>
        <w:t>Scope</w:t>
      </w:r>
      <w:r>
        <w:tab/>
      </w:r>
      <w:r>
        <w:tab/>
      </w:r>
      <w:r>
        <w:fldChar w:fldCharType="begin"/>
      </w:r>
      <w:r>
        <w:instrText xml:space="preserve"> PAGEREF _Toc7971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tab/>
      </w:r>
      <w:r>
        <w:fldChar w:fldCharType="begin"/>
      </w:r>
      <w:r>
        <w:instrText xml:space="preserve"> PAGEREF _Toc3921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_Toc3427 \h </w:instrText>
      </w:r>
      <w:r>
        <w:fldChar w:fldCharType="separate"/>
      </w:r>
      <w:r>
        <w:t>6</w:t>
      </w:r>
      <w:r>
        <w:fldChar w:fldCharType="end"/>
      </w:r>
    </w:p>
    <w:p>
      <w:pPr>
        <w:pStyle w:val="19"/>
        <w:tabs>
          <w:tab w:val="right" w:pos="2000"/>
          <w:tab w:val="right" w:leader="dot" w:pos="9641"/>
          <w:tab w:val="clear" w:pos="9639"/>
        </w:tabs>
      </w:pPr>
      <w:r>
        <w:t>3.1</w:t>
      </w:r>
      <w:r>
        <w:tab/>
      </w:r>
      <w:r>
        <w:t>Terms</w:t>
      </w:r>
      <w:r>
        <w:tab/>
      </w:r>
      <w:r>
        <w:tab/>
      </w:r>
      <w:r>
        <w:fldChar w:fldCharType="begin"/>
      </w:r>
      <w:r>
        <w:instrText xml:space="preserve"> PAGEREF _Toc1934 \h </w:instrText>
      </w:r>
      <w:r>
        <w:fldChar w:fldCharType="separate"/>
      </w:r>
      <w:r>
        <w:t>6</w:t>
      </w:r>
      <w:r>
        <w:fldChar w:fldCharType="end"/>
      </w:r>
    </w:p>
    <w:p>
      <w:pPr>
        <w:pStyle w:val="19"/>
        <w:tabs>
          <w:tab w:val="right" w:pos="2000"/>
          <w:tab w:val="right" w:leader="dot" w:pos="9641"/>
          <w:tab w:val="clear" w:pos="9639"/>
        </w:tabs>
      </w:pPr>
      <w:r>
        <w:t>3.2</w:t>
      </w:r>
      <w:r>
        <w:tab/>
      </w:r>
      <w:r>
        <w:t>Symbols</w:t>
      </w:r>
      <w:r>
        <w:tab/>
      </w:r>
      <w:r>
        <w:tab/>
      </w:r>
      <w:r>
        <w:fldChar w:fldCharType="begin"/>
      </w:r>
      <w:r>
        <w:instrText xml:space="preserve"> PAGEREF _Toc23386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_Toc31424 \h </w:instrText>
      </w:r>
      <w:r>
        <w:fldChar w:fldCharType="separate"/>
      </w:r>
      <w:r>
        <w:t>7</w:t>
      </w:r>
      <w:r>
        <w:fldChar w:fldCharType="end"/>
      </w:r>
    </w:p>
    <w:p>
      <w:pPr>
        <w:pStyle w:val="20"/>
        <w:tabs>
          <w:tab w:val="right" w:pos="2000"/>
          <w:tab w:val="right" w:leader="dot" w:pos="9641"/>
          <w:tab w:val="clear" w:pos="9639"/>
        </w:tabs>
      </w:pPr>
      <w:r>
        <w:t>4</w:t>
      </w:r>
      <w:r>
        <w:tab/>
      </w:r>
      <w:r>
        <w:rPr>
          <w:rFonts w:hint="eastAsia"/>
          <w:lang w:eastAsia="zh-CN"/>
        </w:rPr>
        <w:t>Overview</w:t>
      </w:r>
      <w:r>
        <w:tab/>
      </w:r>
      <w:r>
        <w:tab/>
      </w:r>
      <w:r>
        <w:fldChar w:fldCharType="begin"/>
      </w:r>
      <w:r>
        <w:instrText xml:space="preserve"> PAGEREF _Toc26399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5</w:t>
      </w:r>
      <w:r>
        <w:tab/>
      </w:r>
      <w:r>
        <w:rPr>
          <w:rFonts w:hint="eastAsia"/>
          <w:lang w:val="en-US" w:eastAsia="zh-CN"/>
        </w:rPr>
        <w:t>Security assumptions</w:t>
      </w:r>
      <w:r>
        <w:tab/>
      </w:r>
      <w:r>
        <w:fldChar w:fldCharType="begin"/>
      </w:r>
      <w:r>
        <w:instrText xml:space="preserve"> PAGEREF _Toc12669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6</w:t>
      </w:r>
      <w:r>
        <w:tab/>
      </w:r>
      <w:r>
        <w:rPr>
          <w:rFonts w:hint="eastAsia" w:eastAsia="宋体" w:cs="Arial"/>
          <w:lang w:val="en-US" w:eastAsia="zh-CN"/>
        </w:rPr>
        <w:t>Evaluation for SBA interface protection</w:t>
      </w:r>
      <w:r>
        <w:tab/>
      </w:r>
      <w:r>
        <w:fldChar w:fldCharType="begin"/>
      </w:r>
      <w:r>
        <w:instrText xml:space="preserve"> PAGEREF _Toc5732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7</w:t>
      </w:r>
      <w:r>
        <w:tab/>
      </w:r>
      <w:r>
        <w:t>Key issues</w:t>
      </w:r>
      <w:r>
        <w:tab/>
      </w:r>
      <w:r>
        <w:tab/>
      </w:r>
      <w:r>
        <w:fldChar w:fldCharType="begin"/>
      </w:r>
      <w:r>
        <w:instrText xml:space="preserve"> PAGEREF _Toc1111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7</w:t>
      </w:r>
      <w:r>
        <w:t>.X</w:t>
      </w:r>
      <w:r>
        <w:tab/>
      </w:r>
      <w:r>
        <w:t>Key Issue #X: &lt;Key Issue Name&gt;</w:t>
      </w:r>
      <w:r>
        <w:tab/>
      </w:r>
      <w:r>
        <w:fldChar w:fldCharType="begin"/>
      </w:r>
      <w:r>
        <w:instrText xml:space="preserve"> PAGEREF _Toc27252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.X.1</w:t>
      </w:r>
      <w:r>
        <w:tab/>
      </w:r>
      <w:r>
        <w:t>Key issue details</w:t>
      </w:r>
      <w:r>
        <w:tab/>
      </w:r>
      <w:r>
        <w:fldChar w:fldCharType="begin"/>
      </w:r>
      <w:r>
        <w:instrText xml:space="preserve"> PAGEREF _Toc22125 \h </w:instrText>
      </w:r>
      <w:r>
        <w:fldChar w:fldCharType="separate"/>
      </w:r>
      <w:r>
        <w:t>7</w:t>
      </w:r>
      <w:r>
        <w:fldChar w:fldCharType="end"/>
      </w:r>
      <w:bookmarkStart w:id="123" w:name="_GoBack"/>
      <w:bookmarkEnd w:id="123"/>
    </w:p>
    <w:p>
      <w:pPr>
        <w:pStyle w:val="18"/>
        <w:tabs>
          <w:tab w:val="right" w:pos="2000"/>
          <w:tab w:val="right" w:leader="dot" w:pos="9641"/>
          <w:tab w:val="clear" w:pos="9639"/>
        </w:tabs>
      </w:pPr>
      <w:r>
        <w:rPr>
          <w:rFonts w:hint="eastAsia"/>
          <w:lang w:val="en-US" w:eastAsia="zh-CN"/>
        </w:rPr>
        <w:t>7</w:t>
      </w:r>
      <w:r>
        <w:t>.X.2</w:t>
      </w:r>
      <w:r>
        <w:tab/>
      </w:r>
      <w:r>
        <w:t>Security threats</w:t>
      </w:r>
      <w:r>
        <w:tab/>
      </w:r>
      <w:r>
        <w:fldChar w:fldCharType="begin"/>
      </w:r>
      <w:r>
        <w:instrText xml:space="preserve"> PAGEREF _Toc27911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.X.3</w:t>
      </w:r>
      <w:r>
        <w:tab/>
      </w:r>
      <w:r>
        <w:t>Potential security requirements</w:t>
      </w:r>
      <w:r>
        <w:tab/>
      </w:r>
      <w:r>
        <w:fldChar w:fldCharType="begin"/>
      </w:r>
      <w:r>
        <w:instrText xml:space="preserve"> PAGEREF _Toc14683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8</w:t>
      </w:r>
      <w:r>
        <w:tab/>
      </w:r>
      <w:r>
        <w:t>Solutions</w:t>
      </w:r>
      <w:r>
        <w:tab/>
      </w:r>
      <w:r>
        <w:tab/>
      </w:r>
      <w:r>
        <w:fldChar w:fldCharType="begin"/>
      </w:r>
      <w:r>
        <w:instrText xml:space="preserve"> PAGEREF _Toc1252 \h </w:instrText>
      </w:r>
      <w:r>
        <w:fldChar w:fldCharType="separate"/>
      </w:r>
      <w:r>
        <w:t>7</w:t>
      </w:r>
      <w:r>
        <w:fldChar w:fldCharType="end"/>
      </w:r>
    </w:p>
    <w:p>
      <w:pPr>
        <w:pStyle w:val="19"/>
        <w:tabs>
          <w:tab w:val="right" w:pos="2000"/>
          <w:tab w:val="right" w:leader="dot" w:pos="9641"/>
          <w:tab w:val="clear" w:pos="9639"/>
        </w:tabs>
      </w:pPr>
      <w:r>
        <w:rPr>
          <w:rFonts w:hint="eastAsia" w:eastAsia="宋体"/>
          <w:lang w:val="en-US" w:eastAsia="zh-CN"/>
        </w:rPr>
        <w:t>8</w:t>
      </w:r>
      <w:r>
        <w:rPr>
          <w:rFonts w:eastAsia="宋体"/>
        </w:rPr>
        <w:t>.1</w:t>
      </w:r>
      <w:r>
        <w:rPr>
          <w:rFonts w:eastAsia="宋体"/>
        </w:rPr>
        <w:tab/>
      </w:r>
      <w:r>
        <w:rPr>
          <w:rFonts w:eastAsia="宋体"/>
        </w:rPr>
        <w:t>Mapping of solutions to key issues</w:t>
      </w:r>
      <w:r>
        <w:tab/>
      </w:r>
      <w:r>
        <w:fldChar w:fldCharType="begin"/>
      </w:r>
      <w:r>
        <w:instrText xml:space="preserve"> PAGEREF _Toc11754 \h </w:instrText>
      </w:r>
      <w:r>
        <w:fldChar w:fldCharType="separate"/>
      </w:r>
      <w:r>
        <w:t>8</w:t>
      </w:r>
      <w:r>
        <w:fldChar w:fldCharType="end"/>
      </w:r>
    </w:p>
    <w:p>
      <w:pPr>
        <w:pStyle w:val="19"/>
        <w:tabs>
          <w:tab w:val="right" w:pos="2000"/>
          <w:tab w:val="right" w:leader="dot" w:pos="9641"/>
          <w:tab w:val="clear" w:pos="9639"/>
        </w:tabs>
      </w:pPr>
      <w:r>
        <w:rPr>
          <w:rFonts w:hint="eastAsia"/>
          <w:lang w:val="en-US" w:eastAsia="zh-CN"/>
        </w:rPr>
        <w:t>8</w:t>
      </w:r>
      <w:r>
        <w:t>.Y</w:t>
      </w:r>
      <w:r>
        <w:tab/>
      </w:r>
      <w:r>
        <w:t>Solution #Y: &lt;Solution Name&gt;</w:t>
      </w:r>
      <w:r>
        <w:tab/>
      </w:r>
      <w:r>
        <w:fldChar w:fldCharType="begin"/>
      </w:r>
      <w:r>
        <w:instrText xml:space="preserve"> PAGEREF _Toc30825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8</w:t>
      </w:r>
      <w:r>
        <w:t>.Y.1</w:t>
      </w:r>
      <w:r>
        <w:tab/>
      </w:r>
      <w:r>
        <w:t>Introduction</w:t>
      </w:r>
      <w:r>
        <w:tab/>
      </w:r>
      <w:r>
        <w:fldChar w:fldCharType="begin"/>
      </w:r>
      <w:r>
        <w:instrText xml:space="preserve"> PAGEREF _Toc20200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8</w:t>
      </w:r>
      <w:r>
        <w:t>.Y.2</w:t>
      </w:r>
      <w:r>
        <w:tab/>
      </w:r>
      <w:r>
        <w:t>Solution details</w:t>
      </w:r>
      <w:r>
        <w:tab/>
      </w:r>
      <w:r>
        <w:fldChar w:fldCharType="begin"/>
      </w:r>
      <w:r>
        <w:instrText xml:space="preserve"> PAGEREF _Toc21868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8</w:t>
      </w:r>
      <w:r>
        <w:t>.Y.3</w:t>
      </w:r>
      <w:r>
        <w:tab/>
      </w:r>
      <w:r>
        <w:t>Evaluation</w:t>
      </w:r>
      <w:r>
        <w:tab/>
      </w:r>
      <w:r>
        <w:fldChar w:fldCharType="begin"/>
      </w:r>
      <w:r>
        <w:instrText xml:space="preserve"> PAGEREF _Toc24588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9</w:t>
      </w:r>
      <w:r>
        <w:tab/>
      </w:r>
      <w:r>
        <w:t>Conclusions</w:t>
      </w:r>
      <w:r>
        <w:tab/>
      </w:r>
      <w:r>
        <w:tab/>
      </w:r>
      <w:r>
        <w:fldChar w:fldCharType="begin"/>
      </w:r>
      <w:r>
        <w:instrText xml:space="preserve"> PAGEREF _Toc28951 \h </w:instrText>
      </w:r>
      <w:r>
        <w:fldChar w:fldCharType="separate"/>
      </w:r>
      <w:r>
        <w:t>8</w:t>
      </w:r>
      <w:r>
        <w:fldChar w:fldCharType="end"/>
      </w:r>
    </w:p>
    <w:p>
      <w:pPr>
        <w:pStyle w:val="76"/>
        <w:tabs>
          <w:tab w:val="right" w:leader="dot" w:pos="9641"/>
          <w:tab w:val="clear" w:pos="9639"/>
        </w:tabs>
      </w:pPr>
      <w:r>
        <w:t>Annex &lt;</w:t>
      </w:r>
      <w:r>
        <w:rPr>
          <w:rFonts w:hint="eastAsia" w:eastAsia="宋体"/>
          <w:lang w:val="en-US" w:eastAsia="zh-CN"/>
        </w:rPr>
        <w:t>X</w:t>
      </w:r>
      <w:r>
        <w:t>&gt;: Change history</w:t>
      </w:r>
      <w:r>
        <w:tab/>
      </w:r>
      <w:r>
        <w:fldChar w:fldCharType="begin"/>
      </w:r>
      <w:r>
        <w:instrText xml:space="preserve"> PAGEREF _Toc18658 \h </w:instrText>
      </w:r>
      <w:r>
        <w:fldChar w:fldCharType="separate"/>
      </w:r>
      <w:r>
        <w:t>9</w:t>
      </w:r>
      <w:r>
        <w:fldChar w:fldCharType="end"/>
      </w:r>
    </w:p>
    <w:p>
      <w:r>
        <w:fldChar w:fldCharType="end"/>
      </w:r>
    </w:p>
    <w:p>
      <w:pPr>
        <w:pStyle w:val="129"/>
      </w:pPr>
      <w:r>
        <w:br w:type="page"/>
      </w:r>
    </w:p>
    <w:p>
      <w:pPr>
        <w:pStyle w:val="3"/>
      </w:pPr>
      <w:bookmarkStart w:id="16" w:name="foreword"/>
      <w:bookmarkEnd w:id="16"/>
      <w:bookmarkStart w:id="17" w:name="_Toc11590"/>
      <w:r>
        <w:t>Foreword</w:t>
      </w:r>
      <w:bookmarkEnd w:id="17"/>
    </w:p>
    <w:p>
      <w:r>
        <w:t xml:space="preserve">This Technical </w:t>
      </w:r>
      <w:bookmarkStart w:id="18" w:name="spectype3"/>
      <w:r>
        <w:rPr>
          <w:highlight w:val="none"/>
        </w:rP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7971"/>
      <w:r>
        <w:t>1</w:t>
      </w:r>
      <w:r>
        <w:tab/>
      </w:r>
      <w:r>
        <w:t>Scope</w:t>
      </w:r>
      <w:bookmarkEnd w:id="21"/>
    </w:p>
    <w:p>
      <w:pPr>
        <w:pStyle w:val="100"/>
        <w:numPr>
          <w:ilvl w:val="-1"/>
          <w:numId w:val="0"/>
        </w:numPr>
        <w:spacing w:after="180"/>
        <w:ind w:left="0" w:firstLine="0"/>
      </w:pPr>
      <w:bookmarkStart w:id="22" w:name="_Hlk155612324"/>
      <w:r>
        <w:t xml:space="preserve">The present document </w:t>
      </w:r>
      <w:r>
        <w:rPr>
          <w:rFonts w:hint="eastAsia"/>
          <w:lang w:eastAsia="zh-CN"/>
        </w:rPr>
        <w:t>studies</w:t>
      </w:r>
      <w:r>
        <w:rPr>
          <w:lang w:eastAsia="zh-CN"/>
        </w:rPr>
        <w:t xml:space="preserve"> the security </w:t>
      </w:r>
      <w:r>
        <w:rPr>
          <w:rFonts w:hint="eastAsia"/>
          <w:lang w:eastAsia="zh-CN"/>
        </w:rPr>
        <w:t xml:space="preserve">when a PLMN hosts an NPN with </w:t>
      </w:r>
      <w:r>
        <w:rPr>
          <w:rFonts w:cs="Arial"/>
          <w:lang w:eastAsia="zh-CN"/>
        </w:rPr>
        <w:t xml:space="preserve">dedicated NFs deployed in </w:t>
      </w:r>
      <w:r>
        <w:rPr>
          <w:rFonts w:hint="eastAsia" w:cs="Arial"/>
          <w:lang w:eastAsia="zh-CN"/>
        </w:rPr>
        <w:t xml:space="preserve">the </w:t>
      </w:r>
      <w:r>
        <w:rPr>
          <w:rFonts w:hint="eastAsia" w:eastAsia="宋体" w:cs="Arial"/>
          <w:lang w:val="en-US" w:eastAsia="zh-CN"/>
        </w:rPr>
        <w:t>PNI-NPN</w:t>
      </w:r>
      <w:r>
        <w:rPr>
          <w:rFonts w:cs="Arial"/>
          <w:lang w:eastAsia="zh-CN"/>
        </w:rPr>
        <w:t xml:space="preserve"> </w:t>
      </w:r>
      <w:r>
        <w:rPr>
          <w:rFonts w:hint="eastAsia" w:eastAsia="宋体" w:cs="Arial"/>
          <w:lang w:val="en-US" w:eastAsia="zh-CN"/>
        </w:rPr>
        <w:t>operational domain, including:</w:t>
      </w:r>
      <w:r>
        <w:t xml:space="preserve"> </w:t>
      </w:r>
    </w:p>
    <w:p>
      <w:pPr>
        <w:pStyle w:val="100"/>
        <w:numPr>
          <w:ilvl w:val="0"/>
          <w:numId w:val="11"/>
        </w:numPr>
        <w:spacing w:after="180"/>
        <w:ind w:left="0" w:firstLine="0"/>
        <w:rPr>
          <w:rFonts w:hint="eastAsia" w:eastAsia="宋体" w:cs="Arial"/>
          <w:lang w:val="en-US" w:eastAsia="zh-CN"/>
        </w:rPr>
      </w:pPr>
      <w:r>
        <w:rPr>
          <w:rFonts w:hint="eastAsia" w:cs="Arial"/>
          <w:lang w:val="en-US" w:eastAsia="zh-CN"/>
        </w:rPr>
        <w:t>K</w:t>
      </w:r>
      <w:r>
        <w:rPr>
          <w:rFonts w:hint="eastAsia" w:eastAsia="宋体" w:cs="Arial"/>
          <w:lang w:val="en-US" w:eastAsia="zh-CN"/>
        </w:rPr>
        <w:t>ey issues and potential security requirements for the scenario of PLMN hosting a NPN where the interfaces between PLMN operational domain and PNI-NPN domain include N9.</w:t>
      </w:r>
      <w:r>
        <w:rPr>
          <w:rFonts w:hint="eastAsia" w:cs="Arial"/>
          <w:lang w:val="en-US" w:eastAsia="zh-CN"/>
        </w:rPr>
        <w:t xml:space="preserve"> </w:t>
      </w:r>
      <w:r>
        <w:rPr>
          <w:rFonts w:hint="eastAsia" w:eastAsia="宋体" w:cs="Arial"/>
          <w:lang w:val="en-US" w:eastAsia="zh-CN"/>
        </w:rPr>
        <w:t>And</w:t>
      </w:r>
      <w:r>
        <w:rPr>
          <w:rFonts w:hint="eastAsia" w:cs="Arial"/>
          <w:lang w:val="en-US" w:eastAsia="zh-CN"/>
        </w:rPr>
        <w:t xml:space="preserve"> </w:t>
      </w:r>
      <w:r>
        <w:rPr>
          <w:rFonts w:hint="eastAsia" w:eastAsia="宋体" w:cs="Arial"/>
          <w:lang w:val="en-US" w:eastAsia="zh-CN"/>
        </w:rPr>
        <w:t xml:space="preserve">solutions to address the identified </w:t>
      </w:r>
      <w:r>
        <w:rPr>
          <w:rFonts w:eastAsia="宋体" w:cs="Arial"/>
          <w:lang w:val="en-US" w:eastAsia="zh-CN"/>
        </w:rPr>
        <w:t xml:space="preserve">security </w:t>
      </w:r>
      <w:r>
        <w:rPr>
          <w:rFonts w:hint="eastAsia" w:eastAsia="宋体" w:cs="Arial"/>
          <w:lang w:val="en-US" w:eastAsia="zh-CN"/>
        </w:rPr>
        <w:t>requirements</w:t>
      </w:r>
      <w:r>
        <w:rPr>
          <w:rFonts w:hint="eastAsia" w:cs="Arial"/>
          <w:lang w:val="en-US" w:eastAsia="zh-CN"/>
        </w:rPr>
        <w:t>.</w:t>
      </w:r>
      <w:r>
        <w:rPr>
          <w:rFonts w:hint="eastAsia" w:eastAsia="宋体" w:cs="Arial"/>
          <w:lang w:val="en-US" w:eastAsia="zh-CN"/>
        </w:rPr>
        <w:t xml:space="preserve">  </w:t>
      </w:r>
    </w:p>
    <w:p>
      <w:pPr>
        <w:pStyle w:val="100"/>
        <w:numPr>
          <w:ilvl w:val="0"/>
          <w:numId w:val="11"/>
        </w:numPr>
        <w:spacing w:after="180"/>
        <w:ind w:left="0" w:firstLine="0"/>
        <w:rPr>
          <w:rFonts w:hint="default" w:eastAsia="宋体" w:cs="Arial"/>
          <w:lang w:val="en-US" w:eastAsia="zh-CN"/>
        </w:rPr>
      </w:pPr>
      <w:r>
        <w:rPr>
          <w:rFonts w:hint="eastAsia" w:eastAsia="宋体" w:cs="Arial"/>
          <w:lang w:val="en-US" w:eastAsia="zh-CN"/>
        </w:rPr>
        <w:t>Evaluat</w:t>
      </w:r>
      <w:r>
        <w:rPr>
          <w:rFonts w:hint="eastAsia" w:cs="Arial"/>
          <w:lang w:val="en-US" w:eastAsia="zh-CN"/>
        </w:rPr>
        <w:t>ion</w:t>
      </w:r>
      <w:r>
        <w:rPr>
          <w:rFonts w:hint="eastAsia" w:eastAsia="宋体" w:cs="Arial"/>
          <w:lang w:val="en-US" w:eastAsia="zh-CN"/>
        </w:rPr>
        <w:t xml:space="preserve"> </w:t>
      </w:r>
      <w:r>
        <w:rPr>
          <w:rFonts w:hint="eastAsia" w:cs="Arial"/>
          <w:lang w:val="en-US" w:eastAsia="zh-CN"/>
        </w:rPr>
        <w:t xml:space="preserve">of the </w:t>
      </w:r>
      <w:r>
        <w:rPr>
          <w:rFonts w:hint="eastAsia" w:eastAsia="宋体" w:cs="Arial"/>
          <w:lang w:val="en-US" w:eastAsia="zh-CN"/>
        </w:rPr>
        <w:t>security recommendations given in TS 33.501</w:t>
      </w:r>
      <w:r>
        <w:rPr>
          <w:rFonts w:hint="eastAsia" w:cs="Arial"/>
          <w:lang w:val="en-US" w:eastAsia="zh-CN"/>
        </w:rPr>
        <w:t>[2]</w:t>
      </w:r>
      <w:r>
        <w:rPr>
          <w:rFonts w:hint="eastAsia" w:eastAsia="宋体" w:cs="Arial"/>
          <w:lang w:val="en-US" w:eastAsia="zh-CN"/>
        </w:rPr>
        <w:t xml:space="preserve"> annex AB apply to the scenario of PLMN hosting a NPN where more CP functions (except AMF, SMF, UDM) are deployed in PNI-NPN domain.</w:t>
      </w:r>
    </w:p>
    <w:bookmarkEnd w:id="22"/>
    <w:p>
      <w:pPr>
        <w:pStyle w:val="3"/>
      </w:pPr>
      <w:bookmarkStart w:id="23" w:name="references"/>
      <w:bookmarkEnd w:id="23"/>
      <w:bookmarkStart w:id="24" w:name="_Toc3921"/>
      <w:r>
        <w:t>2</w:t>
      </w:r>
      <w:r>
        <w:tab/>
      </w:r>
      <w:r>
        <w:t>References</w:t>
      </w:r>
      <w:bookmarkEnd w:id="24"/>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eastAsia="等线"/>
          <w:lang w:val="en-US" w:eastAsia="zh-CN" w:bidi="ar"/>
        </w:rPr>
        <w:t>[</w:t>
      </w:r>
      <w:r>
        <w:rPr>
          <w:rFonts w:hint="eastAsia" w:eastAsia="等线"/>
          <w:lang w:val="en-US" w:eastAsia="zh-CN" w:bidi="ar"/>
        </w:rPr>
        <w:t>2</w:t>
      </w:r>
      <w:r>
        <w:rPr>
          <w:rFonts w:eastAsia="等线"/>
          <w:lang w:val="en-US" w:eastAsia="zh-CN" w:bidi="ar"/>
        </w:rPr>
        <w:t>]</w:t>
      </w:r>
      <w:r>
        <w:tab/>
      </w:r>
      <w:r>
        <w:rPr>
          <w:rFonts w:eastAsia="等线"/>
          <w:lang w:val="en-US" w:eastAsia="zh-CN" w:bidi="ar"/>
        </w:rPr>
        <w:t xml:space="preserve">3GPP TS </w:t>
      </w:r>
      <w:r>
        <w:rPr>
          <w:rFonts w:hint="eastAsia" w:eastAsia="等线"/>
          <w:lang w:val="en-US" w:eastAsia="zh-CN" w:bidi="ar"/>
        </w:rPr>
        <w:t>33</w:t>
      </w:r>
      <w:r>
        <w:rPr>
          <w:rFonts w:eastAsia="等线"/>
          <w:lang w:val="en-US" w:eastAsia="zh-CN" w:bidi="ar"/>
        </w:rPr>
        <w:t>.</w:t>
      </w:r>
      <w:r>
        <w:rPr>
          <w:rFonts w:hint="eastAsia" w:eastAsia="等线"/>
          <w:lang w:val="en-US" w:eastAsia="zh-CN" w:bidi="ar"/>
        </w:rPr>
        <w:t>50</w:t>
      </w:r>
      <w:r>
        <w:rPr>
          <w:rFonts w:eastAsia="等线"/>
          <w:lang w:val="en-US" w:eastAsia="zh-CN" w:bidi="ar"/>
        </w:rPr>
        <w:t xml:space="preserve">1: </w:t>
      </w:r>
      <w:r>
        <w:rPr>
          <w:rFonts w:hint="eastAsia" w:eastAsia="等线"/>
          <w:lang w:val="en-US" w:eastAsia="zh-CN" w:bidi="ar"/>
        </w:rPr>
        <w:t>"Security architecture and procedures for 5G system"</w:t>
      </w:r>
    </w:p>
    <w:p>
      <w:pPr>
        <w:pStyle w:val="107"/>
      </w:pPr>
      <w:r>
        <w:rPr>
          <w:rFonts w:eastAsia="等线"/>
          <w:lang w:val="en-US" w:eastAsia="zh-CN" w:bidi="ar"/>
        </w:rPr>
        <w:t>[</w:t>
      </w:r>
      <w:r>
        <w:rPr>
          <w:rFonts w:hint="eastAsia" w:eastAsia="等线"/>
          <w:lang w:val="en-US" w:eastAsia="zh-CN" w:bidi="ar"/>
        </w:rPr>
        <w:t>3</w:t>
      </w:r>
      <w:r>
        <w:rPr>
          <w:rFonts w:eastAsia="等线"/>
          <w:lang w:val="en-US" w:eastAsia="zh-CN" w:bidi="ar"/>
        </w:rPr>
        <w:t>]</w:t>
      </w:r>
      <w:r>
        <w:tab/>
      </w:r>
      <w:r>
        <w:rPr>
          <w:rFonts w:eastAsia="等线"/>
          <w:lang w:val="en-US" w:eastAsia="zh-CN" w:bidi="ar"/>
        </w:rPr>
        <w:t>3GPP T</w:t>
      </w:r>
      <w:r>
        <w:rPr>
          <w:rFonts w:hint="eastAsia" w:eastAsia="等线"/>
          <w:lang w:val="en-US" w:eastAsia="zh-CN" w:bidi="ar"/>
        </w:rPr>
        <w:t>R</w:t>
      </w:r>
      <w:r>
        <w:rPr>
          <w:rFonts w:eastAsia="等线"/>
          <w:lang w:val="en-US" w:eastAsia="zh-CN" w:bidi="ar"/>
        </w:rPr>
        <w:t xml:space="preserve"> </w:t>
      </w:r>
      <w:r>
        <w:rPr>
          <w:rFonts w:hint="eastAsia" w:eastAsia="等线"/>
          <w:lang w:val="en-US" w:eastAsia="zh-CN" w:bidi="ar"/>
        </w:rPr>
        <w:t>33</w:t>
      </w:r>
      <w:r>
        <w:rPr>
          <w:rFonts w:eastAsia="等线"/>
          <w:lang w:val="en-US" w:eastAsia="zh-CN" w:bidi="ar"/>
        </w:rPr>
        <w:t>.</w:t>
      </w:r>
      <w:r>
        <w:rPr>
          <w:rFonts w:hint="eastAsia" w:eastAsia="等线"/>
          <w:lang w:val="en-US" w:eastAsia="zh-CN" w:bidi="ar"/>
        </w:rPr>
        <w:t>757</w:t>
      </w:r>
      <w:r>
        <w:rPr>
          <w:rFonts w:eastAsia="等线"/>
          <w:lang w:val="en-US" w:eastAsia="zh-CN" w:bidi="ar"/>
        </w:rPr>
        <w:t xml:space="preserve">: </w:t>
      </w:r>
      <w:r>
        <w:rPr>
          <w:rFonts w:hint="eastAsia" w:eastAsia="等线"/>
          <w:lang w:val="en-US" w:eastAsia="zh-CN" w:bidi="ar"/>
        </w:rPr>
        <w:t>"Study on security for a PLMN hosting a Non-Public Network (NPN)"</w:t>
      </w:r>
    </w:p>
    <w:p>
      <w:pPr>
        <w:pStyle w:val="107"/>
      </w:pPr>
      <w:r>
        <w:t>…</w:t>
      </w:r>
    </w:p>
    <w:p>
      <w:pPr>
        <w:pStyle w:val="107"/>
      </w:pPr>
      <w:r>
        <w:t>[x]</w:t>
      </w:r>
      <w:r>
        <w:tab/>
      </w:r>
      <w:r>
        <w:t>&lt;doctype&gt; &lt;#&gt;[ ([up to and including]{yyyy[-mm]|V&lt;a[.b[.c]]&gt;}[onwards])]: "&lt;Title&gt;".</w:t>
      </w:r>
    </w:p>
    <w:p>
      <w:pPr>
        <w:pStyle w:val="3"/>
      </w:pPr>
      <w:bookmarkStart w:id="25" w:name="definitions"/>
      <w:bookmarkEnd w:id="25"/>
      <w:bookmarkStart w:id="26" w:name="_Toc3427"/>
      <w:r>
        <w:t>3</w:t>
      </w:r>
      <w:r>
        <w:tab/>
      </w:r>
      <w:r>
        <w:t>Definitions of terms, symbols and abbreviations</w:t>
      </w:r>
      <w:bookmarkEnd w:id="26"/>
    </w:p>
    <w:p>
      <w:pPr>
        <w:pStyle w:val="4"/>
      </w:pPr>
      <w:bookmarkStart w:id="27" w:name="_Toc1934"/>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23386"/>
      <w:r>
        <w:t>3.2</w:t>
      </w:r>
      <w:r>
        <w:tab/>
      </w:r>
      <w:r>
        <w:t>Symbols</w:t>
      </w:r>
      <w:bookmarkEnd w:id="28"/>
    </w:p>
    <w:p>
      <w:pPr>
        <w:keepNext/>
      </w:pPr>
      <w:r>
        <w:t>For the purposes of the present document, the following symbols apply:</w:t>
      </w:r>
    </w:p>
    <w:p>
      <w:pPr>
        <w:pStyle w:val="110"/>
      </w:pPr>
      <w:r>
        <w:t>&lt;symbol&gt;</w:t>
      </w:r>
      <w:r>
        <w:tab/>
      </w:r>
      <w:r>
        <w:t>&lt;Explanation&gt;</w:t>
      </w:r>
    </w:p>
    <w:p>
      <w:pPr>
        <w:pStyle w:val="110"/>
      </w:pPr>
    </w:p>
    <w:p>
      <w:pPr>
        <w:pStyle w:val="4"/>
      </w:pPr>
      <w:bookmarkStart w:id="29" w:name="_Toc31424"/>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0"/>
      </w:pPr>
      <w:r>
        <w:t>&lt;ABBREVIATION&gt;</w:t>
      </w:r>
      <w:r>
        <w:tab/>
      </w:r>
      <w:r>
        <w:t>&lt;Expansion&gt;</w:t>
      </w:r>
    </w:p>
    <w:p>
      <w:pPr>
        <w:pStyle w:val="110"/>
      </w:pPr>
    </w:p>
    <w:p>
      <w:pPr>
        <w:pStyle w:val="3"/>
      </w:pPr>
      <w:bookmarkStart w:id="30" w:name="clause4"/>
      <w:bookmarkEnd w:id="30"/>
      <w:bookmarkStart w:id="31" w:name="_Toc26399"/>
      <w:r>
        <w:t>4</w:t>
      </w:r>
      <w:r>
        <w:tab/>
      </w:r>
      <w:r>
        <w:rPr>
          <w:rFonts w:hint="eastAsia"/>
          <w:lang w:eastAsia="zh-CN"/>
        </w:rPr>
        <w:t>Overview</w:t>
      </w:r>
      <w:bookmarkEnd w:id="31"/>
    </w:p>
    <w:p>
      <w:pPr>
        <w:pStyle w:val="112"/>
        <w:rPr>
          <w:highlight w:val="yellow"/>
        </w:rPr>
      </w:pPr>
      <w:r>
        <w:t xml:space="preserve">Editor’s Note: This clause includes the </w:t>
      </w:r>
      <w:r>
        <w:rPr>
          <w:rFonts w:hint="eastAsia"/>
          <w:lang w:eastAsia="zh-CN"/>
        </w:rPr>
        <w:t>overview</w:t>
      </w:r>
      <w:r>
        <w:t xml:space="preserve"> applicable for the study. </w:t>
      </w:r>
    </w:p>
    <w:p>
      <w:pPr>
        <w:pStyle w:val="3"/>
        <w:rPr>
          <w:lang w:val="en-US"/>
        </w:rPr>
      </w:pPr>
      <w:bookmarkStart w:id="32" w:name="_Toc159226032"/>
      <w:bookmarkStart w:id="33" w:name="_Toc12669"/>
      <w:bookmarkStart w:id="34" w:name="_Toc106618430"/>
      <w:r>
        <w:rPr>
          <w:rFonts w:hint="eastAsia"/>
          <w:lang w:val="en-US" w:eastAsia="zh-CN"/>
        </w:rPr>
        <w:t>5</w:t>
      </w:r>
      <w:r>
        <w:tab/>
      </w:r>
      <w:r>
        <w:rPr>
          <w:rFonts w:hint="eastAsia"/>
          <w:lang w:val="en-US" w:eastAsia="zh-CN"/>
        </w:rPr>
        <w:t>Security assumptions</w:t>
      </w:r>
      <w:bookmarkEnd w:id="32"/>
      <w:bookmarkEnd w:id="33"/>
    </w:p>
    <w:p>
      <w:pPr>
        <w:pStyle w:val="112"/>
      </w:pPr>
      <w:r>
        <w:t xml:space="preserve">Editor’s Note: This clause includes the </w:t>
      </w:r>
      <w:r>
        <w:rPr>
          <w:rFonts w:hint="eastAsia"/>
          <w:lang w:val="en-US" w:eastAsia="zh-CN"/>
        </w:rPr>
        <w:t>security assumptions</w:t>
      </w:r>
      <w:r>
        <w:t xml:space="preserve"> for the study. </w:t>
      </w:r>
    </w:p>
    <w:p>
      <w:pPr>
        <w:rPr>
          <w:rFonts w:hint="eastAsia"/>
          <w:lang w:val="en-US" w:eastAsia="zh-CN"/>
        </w:rPr>
      </w:pPr>
      <w:r>
        <w:rPr>
          <w:rFonts w:hint="eastAsia"/>
          <w:lang w:val="en-US" w:eastAsia="zh-CN"/>
        </w:rPr>
        <w:t>The security assumption in TR 33.757[3] clause 5 apply.</w:t>
      </w:r>
    </w:p>
    <w:p>
      <w:pPr>
        <w:pStyle w:val="112"/>
      </w:pPr>
      <w:r>
        <w:rPr>
          <w:rFonts w:hint="default"/>
          <w:lang w:val="en-US" w:eastAsia="zh-CN"/>
        </w:rPr>
        <w:t>Editor’s Note: Further security assumption is FFS.</w:t>
      </w:r>
    </w:p>
    <w:p>
      <w:pPr>
        <w:pStyle w:val="3"/>
        <w:rPr>
          <w:rFonts w:hint="default"/>
          <w:lang w:val="en-US"/>
        </w:rPr>
      </w:pPr>
      <w:bookmarkStart w:id="35" w:name="_Toc5732"/>
      <w:r>
        <w:rPr>
          <w:rFonts w:hint="eastAsia"/>
          <w:lang w:val="en-US" w:eastAsia="zh-CN"/>
        </w:rPr>
        <w:t>6</w:t>
      </w:r>
      <w:r>
        <w:tab/>
      </w:r>
      <w:r>
        <w:rPr>
          <w:rFonts w:hint="eastAsia" w:eastAsia="宋体" w:cs="Arial"/>
          <w:lang w:val="en-US" w:eastAsia="zh-CN"/>
        </w:rPr>
        <w:t>Evaluation for SBA interface protection</w:t>
      </w:r>
      <w:bookmarkEnd w:id="35"/>
    </w:p>
    <w:p>
      <w:pPr>
        <w:pStyle w:val="112"/>
      </w:pPr>
      <w:r>
        <w:t xml:space="preserve">Editor’s Note: This clause </w:t>
      </w:r>
      <w:r>
        <w:rPr>
          <w:rFonts w:hint="eastAsia" w:eastAsia="宋体" w:cs="Arial"/>
          <w:lang w:val="en-US" w:eastAsia="zh-CN"/>
        </w:rPr>
        <w:t>evaluate if security recommendations given in TS 33.501</w:t>
      </w:r>
      <w:r>
        <w:rPr>
          <w:rFonts w:hint="eastAsia" w:cs="Arial"/>
          <w:lang w:val="en-US" w:eastAsia="zh-CN"/>
        </w:rPr>
        <w:t>[2]</w:t>
      </w:r>
      <w:r>
        <w:rPr>
          <w:rFonts w:hint="eastAsia" w:eastAsia="宋体" w:cs="Arial"/>
          <w:lang w:val="en-US" w:eastAsia="zh-CN"/>
        </w:rPr>
        <w:t xml:space="preserve"> annex AB apply to the scenario of PLMN hosting a NPN where more CP functions (except AMF, SMF, UDM) are deployed in PNI-NPN domain</w:t>
      </w:r>
      <w:r>
        <w:t xml:space="preserve">. </w:t>
      </w:r>
    </w:p>
    <w:p>
      <w:pPr>
        <w:pStyle w:val="112"/>
        <w:ind w:left="0" w:firstLine="0"/>
      </w:pPr>
    </w:p>
    <w:p>
      <w:pPr>
        <w:pStyle w:val="3"/>
      </w:pPr>
      <w:bookmarkStart w:id="36" w:name="_Toc159226033"/>
      <w:bookmarkStart w:id="37" w:name="_Toc1111"/>
      <w:r>
        <w:rPr>
          <w:rFonts w:hint="eastAsia"/>
          <w:lang w:val="en-US" w:eastAsia="zh-CN"/>
        </w:rPr>
        <w:t>7</w:t>
      </w:r>
      <w:r>
        <w:tab/>
      </w:r>
      <w:r>
        <w:t>Key issues</w:t>
      </w:r>
      <w:bookmarkEnd w:id="34"/>
      <w:bookmarkEnd w:id="36"/>
      <w:bookmarkEnd w:id="37"/>
    </w:p>
    <w:p>
      <w:pPr>
        <w:pStyle w:val="112"/>
      </w:pPr>
      <w:r>
        <w:t>Editor’s Note: This clause contains all the key issues identified during the study.</w:t>
      </w:r>
    </w:p>
    <w:p>
      <w:pPr>
        <w:pStyle w:val="4"/>
      </w:pPr>
      <w:bookmarkStart w:id="38" w:name="_Toc48930863"/>
      <w:bookmarkStart w:id="39" w:name="_Toc95076612"/>
      <w:bookmarkStart w:id="40" w:name="_Toc159226034"/>
      <w:bookmarkStart w:id="41" w:name="_Toc49376112"/>
      <w:bookmarkStart w:id="42" w:name="_Toc513475447"/>
      <w:bookmarkStart w:id="43" w:name="_Toc56501565"/>
      <w:bookmarkStart w:id="44" w:name="_Toc27252"/>
      <w:bookmarkStart w:id="45" w:name="_Toc106618431"/>
      <w:r>
        <w:rPr>
          <w:rFonts w:hint="eastAsia"/>
          <w:lang w:val="en-US" w:eastAsia="zh-CN"/>
        </w:rPr>
        <w:t>7</w:t>
      </w:r>
      <w:r>
        <w:t>.X</w:t>
      </w:r>
      <w:r>
        <w:tab/>
      </w:r>
      <w:r>
        <w:t>Key Issue #X: &lt;Key Issue Name&gt;</w:t>
      </w:r>
      <w:bookmarkEnd w:id="38"/>
      <w:bookmarkEnd w:id="39"/>
      <w:bookmarkEnd w:id="40"/>
      <w:bookmarkEnd w:id="41"/>
      <w:bookmarkEnd w:id="42"/>
      <w:bookmarkEnd w:id="43"/>
      <w:bookmarkEnd w:id="44"/>
      <w:bookmarkEnd w:id="45"/>
    </w:p>
    <w:p>
      <w:pPr>
        <w:pStyle w:val="5"/>
      </w:pPr>
      <w:bookmarkStart w:id="46" w:name="_Toc48930864"/>
      <w:bookmarkStart w:id="47" w:name="_Toc513475448"/>
      <w:bookmarkStart w:id="48" w:name="_Toc106618432"/>
      <w:bookmarkStart w:id="49" w:name="_Toc159226035"/>
      <w:bookmarkStart w:id="50" w:name="_Toc49376113"/>
      <w:bookmarkStart w:id="51" w:name="_Toc22125"/>
      <w:bookmarkStart w:id="52" w:name="_Toc95076613"/>
      <w:bookmarkStart w:id="53" w:name="_Toc56501566"/>
      <w:r>
        <w:rPr>
          <w:rFonts w:hint="eastAsia"/>
          <w:lang w:val="en-US" w:eastAsia="zh-CN"/>
        </w:rPr>
        <w:t>7</w:t>
      </w:r>
      <w:r>
        <w:t>.X.1</w:t>
      </w:r>
      <w:r>
        <w:tab/>
      </w:r>
      <w:r>
        <w:t>Key issue details</w:t>
      </w:r>
      <w:bookmarkEnd w:id="46"/>
      <w:bookmarkEnd w:id="47"/>
      <w:bookmarkEnd w:id="48"/>
      <w:bookmarkEnd w:id="49"/>
      <w:bookmarkEnd w:id="50"/>
      <w:bookmarkEnd w:id="51"/>
      <w:bookmarkEnd w:id="52"/>
      <w:bookmarkEnd w:id="53"/>
    </w:p>
    <w:p/>
    <w:p>
      <w:pPr>
        <w:pStyle w:val="5"/>
      </w:pPr>
      <w:bookmarkStart w:id="54" w:name="_Toc49376114"/>
      <w:bookmarkStart w:id="55" w:name="_Toc159226036"/>
      <w:bookmarkStart w:id="56" w:name="_Toc56501567"/>
      <w:bookmarkStart w:id="57" w:name="_Toc106618433"/>
      <w:bookmarkStart w:id="58" w:name="_Toc27911"/>
      <w:bookmarkStart w:id="59" w:name="_Toc48930865"/>
      <w:bookmarkStart w:id="60" w:name="_Toc513475449"/>
      <w:bookmarkStart w:id="61" w:name="_Toc95076614"/>
      <w:r>
        <w:rPr>
          <w:rFonts w:hint="eastAsia"/>
          <w:lang w:val="en-US" w:eastAsia="zh-CN"/>
        </w:rPr>
        <w:t>7</w:t>
      </w:r>
      <w:r>
        <w:t>.X.2</w:t>
      </w:r>
      <w:r>
        <w:tab/>
      </w:r>
      <w:r>
        <w:t>Security threats</w:t>
      </w:r>
      <w:bookmarkEnd w:id="54"/>
      <w:bookmarkEnd w:id="55"/>
      <w:bookmarkEnd w:id="56"/>
      <w:bookmarkEnd w:id="57"/>
      <w:bookmarkEnd w:id="58"/>
      <w:bookmarkEnd w:id="59"/>
      <w:bookmarkEnd w:id="60"/>
      <w:bookmarkEnd w:id="61"/>
    </w:p>
    <w:p/>
    <w:p>
      <w:pPr>
        <w:pStyle w:val="5"/>
      </w:pPr>
      <w:bookmarkStart w:id="62" w:name="_Toc56501568"/>
      <w:bookmarkStart w:id="63" w:name="_Toc49376115"/>
      <w:bookmarkStart w:id="64" w:name="_Toc95076615"/>
      <w:bookmarkStart w:id="65" w:name="_Toc48930866"/>
      <w:bookmarkStart w:id="66" w:name="_Toc513475450"/>
      <w:bookmarkStart w:id="67" w:name="_Toc14683"/>
      <w:bookmarkStart w:id="68" w:name="_Toc159226037"/>
      <w:bookmarkStart w:id="69" w:name="_Toc106618434"/>
      <w:r>
        <w:rPr>
          <w:rFonts w:hint="eastAsia"/>
          <w:lang w:val="en-US" w:eastAsia="zh-CN"/>
        </w:rPr>
        <w:t>7</w:t>
      </w:r>
      <w:r>
        <w:t>.X.3</w:t>
      </w:r>
      <w:r>
        <w:tab/>
      </w:r>
      <w:r>
        <w:t>Potential security requirements</w:t>
      </w:r>
      <w:bookmarkEnd w:id="62"/>
      <w:bookmarkEnd w:id="63"/>
      <w:bookmarkEnd w:id="64"/>
      <w:bookmarkEnd w:id="65"/>
      <w:bookmarkEnd w:id="66"/>
      <w:bookmarkEnd w:id="67"/>
      <w:bookmarkEnd w:id="68"/>
      <w:bookmarkEnd w:id="69"/>
    </w:p>
    <w:p/>
    <w:p>
      <w:pPr>
        <w:pStyle w:val="3"/>
      </w:pPr>
      <w:bookmarkStart w:id="70" w:name="_Toc159226038"/>
      <w:bookmarkStart w:id="71" w:name="_Toc95076616"/>
      <w:bookmarkStart w:id="72" w:name="_Toc106618435"/>
      <w:bookmarkStart w:id="73" w:name="_Toc1252"/>
      <w:r>
        <w:rPr>
          <w:rFonts w:hint="eastAsia"/>
          <w:lang w:val="en-US" w:eastAsia="zh-CN"/>
        </w:rPr>
        <w:t>8</w:t>
      </w:r>
      <w:r>
        <w:tab/>
      </w:r>
      <w:r>
        <w:t>Solutions</w:t>
      </w:r>
      <w:bookmarkEnd w:id="70"/>
      <w:bookmarkEnd w:id="71"/>
      <w:bookmarkEnd w:id="72"/>
      <w:bookmarkEnd w:id="73"/>
    </w:p>
    <w:p>
      <w:pPr>
        <w:pStyle w:val="112"/>
      </w:pPr>
      <w:r>
        <w:t>Editor’s Note: This clause contains the proposed solutions addressing the identified key issues.</w:t>
      </w:r>
    </w:p>
    <w:p>
      <w:pPr>
        <w:pStyle w:val="4"/>
        <w:rPr>
          <w:rFonts w:eastAsia="宋体"/>
        </w:rPr>
      </w:pPr>
      <w:bookmarkStart w:id="74" w:name="_Toc205731406"/>
      <w:bookmarkStart w:id="75" w:name="_Toc11754"/>
      <w:bookmarkStart w:id="76" w:name="_Toc107843135"/>
      <w:bookmarkStart w:id="77" w:name="_Toc159226039"/>
      <w:bookmarkStart w:id="78" w:name="_Toc56501632"/>
      <w:bookmarkStart w:id="79" w:name="_Toc48930869"/>
      <w:bookmarkStart w:id="80" w:name="_Toc49376118"/>
      <w:bookmarkStart w:id="81" w:name="_Toc95076617"/>
      <w:bookmarkStart w:id="82" w:name="_Toc513475452"/>
      <w:bookmarkStart w:id="83" w:name="_Toc106618436"/>
      <w:r>
        <w:rPr>
          <w:rFonts w:hint="eastAsia" w:eastAsia="宋体"/>
          <w:lang w:val="en-US" w:eastAsia="zh-CN"/>
        </w:rPr>
        <w:t>8</w:t>
      </w:r>
      <w:r>
        <w:rPr>
          <w:rFonts w:eastAsia="宋体"/>
        </w:rPr>
        <w:t>.1</w:t>
      </w:r>
      <w:r>
        <w:rPr>
          <w:rFonts w:eastAsia="宋体"/>
        </w:rPr>
        <w:tab/>
      </w:r>
      <w:r>
        <w:rPr>
          <w:rFonts w:eastAsia="宋体"/>
        </w:rPr>
        <w:t>Mapping of solutions to key issues</w:t>
      </w:r>
      <w:bookmarkEnd w:id="74"/>
      <w:bookmarkEnd w:id="75"/>
      <w:bookmarkEnd w:id="76"/>
    </w:p>
    <w:p>
      <w:pPr>
        <w:pStyle w:val="112"/>
      </w:pPr>
      <w:r>
        <w:t xml:space="preserve">Editor's Note: This clause contains a table mapping between key issues and solutions. </w:t>
      </w:r>
    </w:p>
    <w:p>
      <w:pPr>
        <w:pStyle w:val="113"/>
        <w:rPr>
          <w:rFonts w:eastAsia="宋体"/>
        </w:rPr>
      </w:pPr>
      <w:r>
        <w:rPr>
          <w:rFonts w:eastAsia="宋体"/>
        </w:rPr>
        <w:t xml:space="preserve">Table </w:t>
      </w:r>
      <w:r>
        <w:rPr>
          <w:rFonts w:hint="eastAsia" w:eastAsia="宋体"/>
          <w:lang w:val="en-US" w:eastAsia="zh-CN"/>
        </w:rPr>
        <w:t>7</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KI#Y</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bl>
    <w:p>
      <w:pPr>
        <w:pStyle w:val="4"/>
      </w:pPr>
      <w:bookmarkStart w:id="84" w:name="_Toc30825"/>
      <w:r>
        <w:rPr>
          <w:rFonts w:hint="eastAsia"/>
          <w:lang w:val="en-US" w:eastAsia="zh-CN"/>
        </w:rPr>
        <w:t>8</w:t>
      </w:r>
      <w:r>
        <w:t>.Y</w:t>
      </w:r>
      <w:r>
        <w:tab/>
      </w:r>
      <w:r>
        <w:t>Solution #Y: &lt;Solution Name&gt;</w:t>
      </w:r>
      <w:bookmarkEnd w:id="77"/>
      <w:bookmarkEnd w:id="78"/>
      <w:bookmarkEnd w:id="79"/>
      <w:bookmarkEnd w:id="80"/>
      <w:bookmarkEnd w:id="81"/>
      <w:bookmarkEnd w:id="82"/>
      <w:bookmarkEnd w:id="83"/>
      <w:bookmarkEnd w:id="84"/>
    </w:p>
    <w:p>
      <w:pPr>
        <w:pStyle w:val="5"/>
      </w:pPr>
      <w:bookmarkStart w:id="85" w:name="_Toc48930870"/>
      <w:bookmarkStart w:id="86" w:name="_Toc513475453"/>
      <w:bookmarkStart w:id="87" w:name="_Toc49376119"/>
      <w:bookmarkStart w:id="88" w:name="_Toc95076618"/>
      <w:bookmarkStart w:id="89" w:name="_Toc56501633"/>
      <w:bookmarkStart w:id="90" w:name="_Toc106618437"/>
      <w:bookmarkStart w:id="91" w:name="_Toc159226040"/>
      <w:bookmarkStart w:id="92" w:name="_Toc20200"/>
      <w:r>
        <w:rPr>
          <w:rFonts w:hint="eastAsia"/>
          <w:lang w:val="en-US" w:eastAsia="zh-CN"/>
        </w:rPr>
        <w:t>8</w:t>
      </w:r>
      <w:r>
        <w:t>.Y.1</w:t>
      </w:r>
      <w:r>
        <w:tab/>
      </w:r>
      <w:r>
        <w:t>Introduction</w:t>
      </w:r>
      <w:bookmarkEnd w:id="85"/>
      <w:bookmarkEnd w:id="86"/>
      <w:bookmarkEnd w:id="87"/>
      <w:bookmarkEnd w:id="88"/>
      <w:bookmarkEnd w:id="89"/>
      <w:bookmarkEnd w:id="90"/>
      <w:bookmarkEnd w:id="91"/>
      <w:bookmarkEnd w:id="92"/>
    </w:p>
    <w:p>
      <w:pPr>
        <w:pStyle w:val="112"/>
      </w:pPr>
      <w:r>
        <w:t>Editor’s Note: Each solution should list the key issues being addressed.</w:t>
      </w:r>
    </w:p>
    <w:p>
      <w:pPr>
        <w:pStyle w:val="5"/>
      </w:pPr>
      <w:bookmarkStart w:id="93" w:name="_Toc513475454"/>
      <w:bookmarkStart w:id="94" w:name="_Toc56501634"/>
      <w:bookmarkStart w:id="95" w:name="_Toc49376120"/>
      <w:bookmarkStart w:id="96" w:name="_Toc106618438"/>
      <w:bookmarkStart w:id="97" w:name="_Toc48930871"/>
      <w:bookmarkStart w:id="98" w:name="_Toc95076619"/>
      <w:bookmarkStart w:id="99" w:name="_Toc21868"/>
      <w:bookmarkStart w:id="100" w:name="_Toc159226041"/>
      <w:r>
        <w:rPr>
          <w:rFonts w:hint="eastAsia"/>
          <w:lang w:val="en-US" w:eastAsia="zh-CN"/>
        </w:rPr>
        <w:t>8</w:t>
      </w:r>
      <w:r>
        <w:t>.Y.2</w:t>
      </w:r>
      <w:r>
        <w:tab/>
      </w:r>
      <w:r>
        <w:t>Solution details</w:t>
      </w:r>
      <w:bookmarkEnd w:id="93"/>
      <w:bookmarkEnd w:id="94"/>
      <w:bookmarkEnd w:id="95"/>
      <w:bookmarkEnd w:id="96"/>
      <w:bookmarkEnd w:id="97"/>
      <w:bookmarkEnd w:id="98"/>
      <w:bookmarkEnd w:id="99"/>
      <w:bookmarkEnd w:id="100"/>
    </w:p>
    <w:p/>
    <w:p>
      <w:pPr>
        <w:pStyle w:val="5"/>
      </w:pPr>
      <w:bookmarkStart w:id="101" w:name="_Toc159226042"/>
      <w:bookmarkStart w:id="102" w:name="_Toc106618439"/>
      <w:bookmarkStart w:id="103" w:name="_Toc95076620"/>
      <w:bookmarkStart w:id="104" w:name="_Toc48930873"/>
      <w:bookmarkStart w:id="105" w:name="_Toc513475455"/>
      <w:bookmarkStart w:id="106" w:name="_Toc49376122"/>
      <w:bookmarkStart w:id="107" w:name="_Toc56501636"/>
      <w:bookmarkStart w:id="108" w:name="_Toc24588"/>
      <w:r>
        <w:rPr>
          <w:rFonts w:hint="eastAsia"/>
          <w:lang w:val="en-US" w:eastAsia="zh-CN"/>
        </w:rPr>
        <w:t>8</w:t>
      </w:r>
      <w:r>
        <w:t>.Y.3</w:t>
      </w:r>
      <w:r>
        <w:tab/>
      </w:r>
      <w:r>
        <w:t>Evaluation</w:t>
      </w:r>
      <w:bookmarkEnd w:id="101"/>
      <w:bookmarkEnd w:id="102"/>
      <w:bookmarkEnd w:id="103"/>
      <w:bookmarkEnd w:id="104"/>
      <w:bookmarkEnd w:id="105"/>
      <w:bookmarkEnd w:id="106"/>
      <w:bookmarkEnd w:id="107"/>
      <w:bookmarkEnd w:id="108"/>
    </w:p>
    <w:p>
      <w:pPr>
        <w:pStyle w:val="112"/>
      </w:pPr>
      <w:r>
        <w:t>Editor’s Note: Each solution should motivate how the potential security requirements of the key issues being addressed are fulfilled.</w:t>
      </w:r>
    </w:p>
    <w:p>
      <w:pPr>
        <w:pStyle w:val="3"/>
      </w:pPr>
      <w:bookmarkStart w:id="109" w:name="_Toc39138089"/>
      <w:bookmarkStart w:id="110" w:name="_Toc28951"/>
      <w:bookmarkStart w:id="111" w:name="_Toc159226043"/>
      <w:bookmarkStart w:id="112" w:name="_Toc101360626"/>
      <w:bookmarkStart w:id="113" w:name="_Toc106618440"/>
      <w:bookmarkStart w:id="114" w:name="_Toc48930874"/>
      <w:bookmarkStart w:id="115" w:name="_Toc95076621"/>
      <w:bookmarkStart w:id="116" w:name="_Toc49376123"/>
      <w:bookmarkStart w:id="117" w:name="_Toc513475456"/>
      <w:bookmarkStart w:id="118" w:name="_Toc56501637"/>
      <w:r>
        <w:rPr>
          <w:rFonts w:hint="eastAsia"/>
          <w:lang w:val="en-US" w:eastAsia="zh-CN"/>
        </w:rPr>
        <w:t>9</w:t>
      </w:r>
      <w:r>
        <w:tab/>
      </w:r>
      <w:r>
        <w:t>Conclusions</w:t>
      </w:r>
      <w:bookmarkEnd w:id="109"/>
      <w:bookmarkEnd w:id="110"/>
      <w:bookmarkEnd w:id="111"/>
      <w:bookmarkEnd w:id="112"/>
    </w:p>
    <w:bookmarkEnd w:id="113"/>
    <w:bookmarkEnd w:id="114"/>
    <w:bookmarkEnd w:id="115"/>
    <w:bookmarkEnd w:id="116"/>
    <w:bookmarkEnd w:id="117"/>
    <w:bookmarkEnd w:id="118"/>
    <w:p>
      <w:pPr>
        <w:pStyle w:val="112"/>
      </w:pPr>
      <w:r>
        <w:t>Editor’s Note: This clause contains the agreed conclusions that will form the basis for any normative work.</w:t>
      </w:r>
    </w:p>
    <w:p>
      <w:bookmarkStart w:id="119" w:name="_MON_1288076978"/>
      <w:bookmarkEnd w:id="119"/>
    </w:p>
    <w:p>
      <w:pPr>
        <w:pStyle w:val="12"/>
      </w:pPr>
      <w:bookmarkStart w:id="120" w:name="startOfAnnexes"/>
      <w:bookmarkEnd w:id="120"/>
      <w:r>
        <w:br w:type="page"/>
      </w:r>
      <w:bookmarkStart w:id="121" w:name="_Toc18658"/>
      <w:r>
        <w:t>Annex &lt;</w:t>
      </w:r>
      <w:r>
        <w:rPr>
          <w:rFonts w:hint="eastAsia" w:eastAsia="宋体"/>
          <w:lang w:val="en-US" w:eastAsia="zh-CN"/>
        </w:rPr>
        <w:t>X</w:t>
      </w:r>
      <w:r>
        <w:t>&gt;:</w:t>
      </w:r>
      <w:r>
        <w:br w:type="textWrapping"/>
      </w:r>
      <w:r>
        <w:t>Change history</w:t>
      </w:r>
      <w:bookmarkEnd w:id="121"/>
    </w:p>
    <w:p>
      <w:pPr>
        <w:pStyle w:val="129"/>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bookmarkStart w:id="122" w:name="historyclause"/>
            <w:bookmarkEnd w:id="122"/>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-0</w:t>
            </w:r>
            <w:r>
              <w:rPr>
                <w:rFonts w:hint="eastAsia" w:cs="Arial"/>
                <w:sz w:val="16"/>
                <w:lang w:val="en-US" w:eastAsia="zh-CN"/>
              </w:rPr>
              <w:t>8</w:t>
            </w:r>
          </w:p>
        </w:tc>
        <w:tc>
          <w:tcPr>
            <w:tcW w:w="901" w:type="dxa"/>
            <w:shd w:val="solid" w:color="FFFFFF" w:fill="auto"/>
          </w:tcPr>
          <w:p>
            <w:pPr>
              <w:pStyle w:val="105"/>
              <w:rPr>
                <w:rFonts w:hint="default"/>
                <w:sz w:val="16"/>
                <w:szCs w:val="16"/>
                <w:lang w:val="en-US"/>
              </w:rPr>
            </w:pPr>
            <w:r>
              <w:rPr>
                <w:rFonts w:eastAsia="等线" w:cs="Arial"/>
                <w:sz w:val="16"/>
                <w:szCs w:val="16"/>
                <w:lang w:val="en-US" w:eastAsia="zh-CN" w:bidi="ar"/>
              </w:rPr>
              <w:t>SA3#1</w:t>
            </w:r>
            <w:r>
              <w:rPr>
                <w:rFonts w:hint="eastAsia" w:eastAsia="等线" w:cs="Arial"/>
                <w:sz w:val="16"/>
                <w:szCs w:val="16"/>
                <w:lang w:val="en-US" w:eastAsia="zh-CN" w:bidi="ar"/>
              </w:rPr>
              <w:t>23</w:t>
            </w:r>
          </w:p>
        </w:tc>
        <w:tc>
          <w:tcPr>
            <w:tcW w:w="1134" w:type="dxa"/>
            <w:shd w:val="solid" w:color="FFFFFF" w:fill="auto"/>
          </w:tcPr>
          <w:p>
            <w:pPr>
              <w:pStyle w:val="105"/>
              <w:rPr>
                <w:rFonts w:hint="default" w:eastAsia="等线"/>
                <w:sz w:val="16"/>
                <w:szCs w:val="16"/>
                <w:lang w:val="en-US" w:eastAsia="zh-CN"/>
              </w:rPr>
            </w:pPr>
            <w:r>
              <w:rPr>
                <w:rFonts w:eastAsia="等线" w:cs="Arial"/>
                <w:sz w:val="16"/>
                <w:szCs w:val="16"/>
                <w:lang w:val="en-US" w:bidi="ar"/>
              </w:rPr>
              <w:t>S3-2</w:t>
            </w:r>
            <w:r>
              <w:rPr>
                <w:rFonts w:hint="eastAsia" w:eastAsia="等线" w:cs="Arial"/>
                <w:sz w:val="16"/>
                <w:szCs w:val="16"/>
                <w:lang w:val="en-US" w:eastAsia="zh-CN" w:bidi="ar"/>
              </w:rPr>
              <w:t>53043</w:t>
            </w:r>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rPr>
                <w:sz w:val="16"/>
                <w:szCs w:val="16"/>
              </w:rPr>
            </w:pPr>
            <w:r>
              <w:rPr>
                <w:rFonts w:eastAsia="等线" w:cs="Arial"/>
                <w:sz w:val="16"/>
                <w:szCs w:val="16"/>
                <w:lang w:val="en-US" w:bidi="ar"/>
              </w:rPr>
              <w:t>S3-2</w:t>
            </w:r>
            <w:r>
              <w:rPr>
                <w:rFonts w:hint="eastAsia" w:eastAsia="等线" w:cs="Arial"/>
                <w:sz w:val="16"/>
                <w:szCs w:val="16"/>
                <w:lang w:val="en-US" w:eastAsia="zh-CN" w:bidi="ar"/>
              </w:rPr>
              <w:t xml:space="preserve">53042, </w:t>
            </w:r>
            <w:r>
              <w:rPr>
                <w:rFonts w:eastAsia="等线" w:cs="Arial"/>
                <w:sz w:val="16"/>
                <w:szCs w:val="16"/>
                <w:lang w:val="en-US" w:bidi="ar"/>
              </w:rPr>
              <w:t>S3-2</w:t>
            </w:r>
            <w:r>
              <w:rPr>
                <w:rFonts w:hint="eastAsia" w:eastAsia="等线" w:cs="Arial"/>
                <w:sz w:val="16"/>
                <w:szCs w:val="16"/>
                <w:lang w:val="en-US" w:eastAsia="zh-CN" w:bidi="ar"/>
              </w:rPr>
              <w:t xml:space="preserve">53044, </w:t>
            </w:r>
            <w:r>
              <w:rPr>
                <w:rFonts w:eastAsia="等线" w:cs="Arial"/>
                <w:sz w:val="16"/>
                <w:szCs w:val="16"/>
                <w:lang w:val="en-US" w:bidi="ar"/>
              </w:rPr>
              <w:t>S3-2</w:t>
            </w:r>
            <w:r>
              <w:rPr>
                <w:rFonts w:hint="eastAsia" w:eastAsia="等线" w:cs="Arial"/>
                <w:sz w:val="16"/>
                <w:szCs w:val="16"/>
                <w:lang w:val="en-US" w:eastAsia="zh-CN" w:bidi="ar"/>
              </w:rPr>
              <w:t xml:space="preserve">53045 </w:t>
            </w:r>
            <w:r>
              <w:rPr>
                <w:rFonts w:eastAsia="等线" w:cs="Arial"/>
                <w:sz w:val="16"/>
                <w:szCs w:val="16"/>
                <w:lang w:val="en-US" w:eastAsia="zh-CN" w:bidi="ar"/>
              </w:rPr>
              <w:t>implemented</w:t>
            </w:r>
          </w:p>
        </w:tc>
        <w:tc>
          <w:tcPr>
            <w:tcW w:w="708"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0.0.0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33.cde V0.0.0 (2025-08)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DD6D88C"/>
    <w:multiLevelType w:val="singleLevel"/>
    <w:tmpl w:val="1DD6D88C"/>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95E0FB0"/>
    <w:rsid w:val="0CAE626E"/>
    <w:rsid w:val="10686DD7"/>
    <w:rsid w:val="16D64656"/>
    <w:rsid w:val="18280782"/>
    <w:rsid w:val="22CF32D2"/>
    <w:rsid w:val="254D445A"/>
    <w:rsid w:val="255408AE"/>
    <w:rsid w:val="305502D9"/>
    <w:rsid w:val="33E54CB2"/>
    <w:rsid w:val="39E909F4"/>
    <w:rsid w:val="3C366559"/>
    <w:rsid w:val="41E820D3"/>
    <w:rsid w:val="4EB66AF3"/>
    <w:rsid w:val="50605BA9"/>
    <w:rsid w:val="50914F3C"/>
    <w:rsid w:val="558821A6"/>
    <w:rsid w:val="58DD026F"/>
    <w:rsid w:val="5C454B95"/>
    <w:rsid w:val="63C104FF"/>
    <w:rsid w:val="716F31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0</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cp:lastModifiedBy>
  <cp:lastPrinted>2019-02-25T14:05:00Z</cp:lastPrinted>
  <dcterms:modified xsi:type="dcterms:W3CDTF">2025-08-29T13:05:01Z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0F1EA4CC5BC745A99ECE637D4271C341_13</vt:lpwstr>
  </property>
</Properties>
</file>